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957806" name="01a05bc7-b697-7b3c-b229-1eedfd9003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8587618" name="01a05bc7-b697-7b3c-b229-1eedfd90030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927213" name="01a05bce-50b5-7ab3-bb7d-720eab4505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6532726" name="01a05bce-50b5-7ab3-bb7d-720eab45053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3926374" name="01a05bf3-cd6d-720a-89b1-0d2bc82d5d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7620484" name="01a05bf3-cd6d-720a-89b1-0d2bc82d5d5d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556816963" name="01a05c08-5bfa-7559-8add-d90b659060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2364831" name="01a05c08-5bfa-7559-8add-d90b659060e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8115757" name="01a05c12-4a0d-7c6d-b26b-5ab0d918b2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7096403" name="01a05c12-4a0d-7c6d-b26b-5ab0d918b2f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4995060" name="01a05bd0-415c-7e6f-8b21-5bb7fe4456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1587832" name="01a05bd0-415c-7e6f-8b21-5bb7fe4456c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27992646" name="01a05bdc-3ba0-7c9e-a2c9-92a688580c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0385690" name="01a05bdc-3ba0-7c9e-a2c9-92a688580cc3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OG- UG </w:t>
            </w:r>
          </w:p>
          <w:p>
            <w:pPr>
              <w:spacing w:before="0" w:after="0" w:line="240" w:lineRule="auto"/>
            </w:pPr>
            <w:r>
              <w:t>Putz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3289325" name="01a05be0-f6b6-7db5-b3a3-bc1fca5d00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9544528" name="01a05be0-f6b6-7db5-b3a3-bc1fca5d002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7440765" name="01a05bf4-4e0e-716c-9841-b30eb10d9a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7293926" name="01a05bf4-4e0e-716c-9841-b30eb10d9abe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4265075" name="01a05bfd-9729-79cf-8c97-8c800df452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3711229" name="01a05bfd-9729-79cf-8c97-8c800df4529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0415793" name="01a05c03-b91c-76fa-8054-fb12f6b7f7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5441999" name="01a05c03-b91c-76fa-8054-fb12f6b7f7f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 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2293381" name="01a05c1a-1589-7e2e-921b-b45f91f285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8653928" name="01a05c1a-1589-7e2e-921b-b45f91f28555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OG- 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7509635" name="01a05bd9-feb6-7e66-9f72-0bb327b7cf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6895188" name="01a05bd9-feb6-7e66-9f72-0bb327b7cfbf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0711566" name="01a05bd1-6bd7-70c8-a9a0-163cc172be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6272194" name="01a05bd1-6bd7-70c8-a9a0-163cc172be6c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OG- 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8230298" name="01a05bd9-2952-7a44-9206-3677b7f7b9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6614884" name="01a05bd9-2952-7a44-9206-3677b7f7b9c1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0200900" name="01a05bf3-04ac-781c-b379-e6d056f87c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0021717" name="01a05bf3-04ac-781c-b379-e6d056f87ca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Wohnzimmer / 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0251664" name="01a05bf9-6195-76ed-bbda-21a85c2630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5416313" name="01a05bf9-6195-76ed-bbda-21a85c26308a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875104" name="01a05c0e-207e-71b7-bd6e-5e6c53930e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6019189" name="01a05c0e-207e-71b7-bd6e-5e6c53930ed5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8143100" name="01a05c13-128c-7b0d-9e54-0f7f9fc3d2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953759" name="01a05c13-128c-7b0d-9e54-0f7f9fc3d211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OG- UG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9869306" name="01a05bde-d5f8-755a-816f-768f0c0aea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3900949" name="01a05bde-d5f8-755a-816f-768f0c0aea33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Wohnzimmer / 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44882076" name="01a05bfa-8c34-7df3-8b15-c6cbc015be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8848787" name="01a05bfa-8c34-7df3-8b15-c6cbc015bec8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4235072" name="01a05be6-9b03-7c82-8281-ce63311a58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7833973" name="01a05be6-9b03-7c82-8281-ce63311a5860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8585375" name="01a05bf4-bfe8-7041-a6a1-6ab1a836ae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2635590" name="01a05bf4-bfe8-7041-a6a1-6ab1a836aec7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8632147" name="01a05bfe-1eee-71d7-be0c-600a613a65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4590457" name="01a05bfe-1eee-71d7-be0c-600a613a652b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4819341" name="01a05c05-baeb-7243-8977-eb0e82737a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4198017" name="01a05c05-baeb-7243-8977-eb0e82737ac1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422078" name="01a05c13-8ee8-7256-93f0-befab5b630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6332182" name="01a05c13-8ee8-7256-93f0-befab5b6301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40119380" name="01a05bff-e8f8-715b-9861-a77bcf379e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4628322" name="01a05bff-e8f8-715b-9861-a77bcf379ebc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OG- UG </w:t>
            </w:r>
          </w:p>
          <w:p>
            <w:pPr>
              <w:spacing w:before="0" w:after="0" w:line="240" w:lineRule="auto"/>
            </w:pPr>
            <w:r>
              <w:t>Glasbausteine </w:t>
            </w:r>
          </w:p>
        </w:tc>
        <w:tc>
          <w:p>
            <w:pPr>
              <w:spacing w:before="0" w:after="0" w:line="240" w:lineRule="auto"/>
            </w:pPr>
            <w:r>
              <w:t>Glasbausteine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3757971" name="01a05c0a-818a-7cee-a93a-498ff47359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0778341" name="01a05c0a-818a-7cee-a93a-498ff47359cb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1002480" name="01a05c19-051f-7155-962c-29e9dc83c5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2561924" name="01a05c19-051f-7155-962c-29e9dc83c5b3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St. Gallerstrasse 91, 7320 Sargans</w:t>
          </w:r>
        </w:p>
        <w:p>
          <w:pPr>
            <w:spacing w:before="0" w:after="0"/>
          </w:pPr>
          <w:r>
            <w:t>1135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footer.xml" Type="http://schemas.openxmlformats.org/officeDocument/2006/relationships/footer" Id="rId33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